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230942" w14:textId="34DD49A4" w:rsidR="00310DAE" w:rsidRPr="00E52F38" w:rsidRDefault="00E52F38" w:rsidP="00310DAE">
      <w:pPr>
        <w:widowControl w:val="0"/>
        <w:suppressAutoHyphens/>
        <w:autoSpaceDN w:val="0"/>
        <w:spacing w:after="0" w:line="240" w:lineRule="auto"/>
        <w:ind w:firstLine="0"/>
        <w:jc w:val="right"/>
        <w:rPr>
          <w:rFonts w:ascii="Times New Roman" w:eastAsia="Lucida Sans Unicode" w:hAnsi="Times New Roman"/>
          <w:bCs/>
          <w:color w:val="000000"/>
          <w:kern w:val="3"/>
          <w:lang w:bidi="en-US"/>
        </w:rPr>
      </w:pPr>
      <w:r w:rsidRPr="00E52F38">
        <w:rPr>
          <w:rFonts w:ascii="Times New Roman" w:eastAsia="Lucida Sans Unicode" w:hAnsi="Times New Roman"/>
          <w:bCs/>
          <w:i/>
          <w:color w:val="000000"/>
          <w:kern w:val="3"/>
          <w:lang w:bidi="en-US"/>
        </w:rPr>
        <w:t xml:space="preserve">Załącznik nr </w:t>
      </w:r>
      <w:r w:rsidR="00E60B36">
        <w:rPr>
          <w:rFonts w:ascii="Times New Roman" w:eastAsia="Lucida Sans Unicode" w:hAnsi="Times New Roman"/>
          <w:bCs/>
          <w:i/>
          <w:color w:val="000000"/>
          <w:kern w:val="3"/>
          <w:lang w:bidi="en-US"/>
        </w:rPr>
        <w:t>3</w:t>
      </w:r>
      <w:r w:rsidRPr="00E52F38">
        <w:rPr>
          <w:rFonts w:ascii="Times New Roman" w:eastAsia="Lucida Sans Unicode" w:hAnsi="Times New Roman"/>
          <w:bCs/>
          <w:i/>
          <w:color w:val="000000"/>
          <w:kern w:val="3"/>
          <w:lang w:bidi="en-US"/>
        </w:rPr>
        <w:t xml:space="preserve"> do </w:t>
      </w:r>
      <w:r w:rsidR="00581415">
        <w:rPr>
          <w:rFonts w:ascii="Times New Roman" w:eastAsia="Lucida Sans Unicode" w:hAnsi="Times New Roman"/>
          <w:bCs/>
          <w:i/>
          <w:color w:val="000000"/>
          <w:kern w:val="3"/>
          <w:lang w:bidi="en-US"/>
        </w:rPr>
        <w:t>Ogłoszenia</w:t>
      </w:r>
    </w:p>
    <w:p w14:paraId="51271BB1" w14:textId="77777777" w:rsidR="00310DAE" w:rsidRPr="00310DAE" w:rsidRDefault="00310DAE" w:rsidP="00310DAE">
      <w:pPr>
        <w:widowControl w:val="0"/>
        <w:suppressAutoHyphens/>
        <w:autoSpaceDN w:val="0"/>
        <w:spacing w:after="0" w:line="240" w:lineRule="auto"/>
        <w:ind w:firstLine="0"/>
        <w:jc w:val="right"/>
        <w:rPr>
          <w:rFonts w:ascii="Times New Roman" w:eastAsia="Lucida Sans Unicode" w:hAnsi="Times New Roman"/>
          <w:b/>
          <w:bCs/>
          <w:color w:val="000000"/>
          <w:kern w:val="3"/>
          <w:sz w:val="24"/>
          <w:szCs w:val="24"/>
          <w:lang w:bidi="en-US"/>
        </w:rPr>
      </w:pPr>
    </w:p>
    <w:p w14:paraId="645E32BC" w14:textId="77777777" w:rsidR="00310DAE" w:rsidRPr="00310DAE" w:rsidRDefault="00310DAE" w:rsidP="00310DAE">
      <w:pPr>
        <w:widowControl w:val="0"/>
        <w:suppressAutoHyphens/>
        <w:autoSpaceDN w:val="0"/>
        <w:spacing w:after="0" w:line="240" w:lineRule="auto"/>
        <w:ind w:firstLine="0"/>
        <w:jc w:val="left"/>
        <w:rPr>
          <w:rFonts w:ascii="Times New Roman" w:eastAsia="Lucida Sans Unicode" w:hAnsi="Times New Roman"/>
          <w:b/>
          <w:bCs/>
          <w:i/>
          <w:color w:val="000000"/>
          <w:kern w:val="3"/>
          <w:sz w:val="24"/>
          <w:szCs w:val="24"/>
          <w:lang w:bidi="en-US"/>
        </w:rPr>
      </w:pPr>
    </w:p>
    <w:p w14:paraId="0CCD438C" w14:textId="77777777" w:rsidR="00310DAE" w:rsidRPr="00E52F38" w:rsidRDefault="00310DAE" w:rsidP="00310DAE">
      <w:pPr>
        <w:widowControl w:val="0"/>
        <w:suppressAutoHyphens/>
        <w:autoSpaceDN w:val="0"/>
        <w:spacing w:after="0" w:line="240" w:lineRule="auto"/>
        <w:ind w:firstLine="0"/>
        <w:jc w:val="left"/>
        <w:rPr>
          <w:rFonts w:ascii="Times New Roman" w:eastAsia="Lucida Sans Unicode" w:hAnsi="Times New Roman"/>
          <w:b/>
          <w:bCs/>
          <w:i/>
          <w:color w:val="000000"/>
          <w:kern w:val="3"/>
          <w:lang w:bidi="en-US"/>
        </w:rPr>
      </w:pPr>
      <w:r w:rsidRPr="00E52F38">
        <w:rPr>
          <w:rFonts w:ascii="Times New Roman" w:eastAsia="Lucida Sans Unicode" w:hAnsi="Times New Roman"/>
          <w:b/>
          <w:bCs/>
          <w:i/>
          <w:color w:val="000000"/>
          <w:kern w:val="3"/>
          <w:lang w:bidi="en-US"/>
        </w:rPr>
        <w:t xml:space="preserve">NAZWA PODMIOTU SKŁADAJĄCEGO OŚWIADCZENIE: </w:t>
      </w:r>
    </w:p>
    <w:p w14:paraId="39A4FEE4" w14:textId="77777777" w:rsidR="00310DAE" w:rsidRDefault="00310DAE" w:rsidP="00310DAE">
      <w:pPr>
        <w:widowControl w:val="0"/>
        <w:suppressAutoHyphens/>
        <w:autoSpaceDN w:val="0"/>
        <w:spacing w:after="0" w:line="240" w:lineRule="auto"/>
        <w:ind w:firstLine="0"/>
        <w:jc w:val="left"/>
        <w:rPr>
          <w:rFonts w:ascii="Times New Roman" w:eastAsia="Lucida Sans Unicode" w:hAnsi="Times New Roman"/>
          <w:b/>
          <w:bCs/>
          <w:i/>
          <w:color w:val="000000"/>
          <w:kern w:val="3"/>
          <w:sz w:val="24"/>
          <w:szCs w:val="24"/>
          <w:lang w:bidi="en-US"/>
        </w:rPr>
      </w:pPr>
    </w:p>
    <w:p w14:paraId="09D3510A" w14:textId="77777777" w:rsidR="00310DAE" w:rsidRPr="00E52F38" w:rsidRDefault="00310DAE" w:rsidP="00310DAE">
      <w:pPr>
        <w:widowControl w:val="0"/>
        <w:suppressAutoHyphens/>
        <w:autoSpaceDN w:val="0"/>
        <w:spacing w:after="0" w:line="240" w:lineRule="auto"/>
        <w:ind w:firstLine="0"/>
        <w:jc w:val="left"/>
        <w:rPr>
          <w:rFonts w:ascii="Times New Roman" w:eastAsia="Lucida Sans Unicode" w:hAnsi="Times New Roman"/>
          <w:color w:val="000000"/>
          <w:kern w:val="3"/>
          <w:lang w:bidi="en-US"/>
        </w:rPr>
      </w:pPr>
      <w:r w:rsidRPr="00E52F38">
        <w:rPr>
          <w:rFonts w:ascii="Times New Roman" w:eastAsia="Lucida Sans Unicode" w:hAnsi="Times New Roman"/>
          <w:b/>
          <w:bCs/>
          <w:i/>
          <w:color w:val="000000"/>
          <w:kern w:val="3"/>
          <w:lang w:bidi="en-US"/>
        </w:rPr>
        <w:t>………………………………………………………………………….</w:t>
      </w:r>
    </w:p>
    <w:p w14:paraId="0AD8A8CE" w14:textId="77777777" w:rsidR="00310DAE" w:rsidRPr="00E52F38" w:rsidRDefault="00310DAE" w:rsidP="00310DAE">
      <w:pPr>
        <w:widowControl w:val="0"/>
        <w:suppressAutoHyphens/>
        <w:autoSpaceDN w:val="0"/>
        <w:spacing w:after="0" w:line="240" w:lineRule="auto"/>
        <w:ind w:firstLine="0"/>
        <w:jc w:val="left"/>
        <w:rPr>
          <w:rFonts w:ascii="Times New Roman" w:eastAsia="Lucida Sans Unicode" w:hAnsi="Times New Roman"/>
          <w:color w:val="000000"/>
          <w:kern w:val="3"/>
          <w:lang w:bidi="en-US"/>
        </w:rPr>
      </w:pPr>
      <w:r w:rsidRPr="00E52F38">
        <w:rPr>
          <w:rFonts w:ascii="Times New Roman" w:eastAsia="Lucida Sans Unicode" w:hAnsi="Times New Roman"/>
          <w:color w:val="000000"/>
          <w:kern w:val="3"/>
          <w:lang w:bidi="en-US"/>
        </w:rPr>
        <w:t>(pełna nazwa/firma, adres, w zależności od podmiotu: NIP, KRS/</w:t>
      </w:r>
      <w:proofErr w:type="spellStart"/>
      <w:r w:rsidRPr="00E52F38">
        <w:rPr>
          <w:rFonts w:ascii="Times New Roman" w:eastAsia="Lucida Sans Unicode" w:hAnsi="Times New Roman"/>
          <w:color w:val="000000"/>
          <w:kern w:val="3"/>
          <w:lang w:bidi="en-US"/>
        </w:rPr>
        <w:t>CEiDG</w:t>
      </w:r>
      <w:proofErr w:type="spellEnd"/>
      <w:r w:rsidRPr="00E52F38">
        <w:rPr>
          <w:rFonts w:ascii="Times New Roman" w:eastAsia="Lucida Sans Unicode" w:hAnsi="Times New Roman"/>
          <w:color w:val="000000"/>
          <w:kern w:val="3"/>
          <w:lang w:bidi="en-US"/>
        </w:rPr>
        <w:t>)</w:t>
      </w:r>
    </w:p>
    <w:p w14:paraId="34D094D8" w14:textId="77777777" w:rsidR="00310DAE" w:rsidRPr="00E52F38" w:rsidRDefault="00310DAE" w:rsidP="00310DAE">
      <w:pPr>
        <w:widowControl w:val="0"/>
        <w:suppressAutoHyphens/>
        <w:autoSpaceDN w:val="0"/>
        <w:spacing w:after="0" w:line="240" w:lineRule="auto"/>
        <w:ind w:firstLine="0"/>
        <w:jc w:val="left"/>
        <w:rPr>
          <w:rFonts w:ascii="Times New Roman" w:eastAsia="Lucida Sans Unicode" w:hAnsi="Times New Roman"/>
          <w:color w:val="000000"/>
          <w:kern w:val="3"/>
          <w:lang w:bidi="en-US"/>
        </w:rPr>
      </w:pPr>
    </w:p>
    <w:p w14:paraId="40EAEA2D" w14:textId="77777777" w:rsidR="00310DAE" w:rsidRPr="00E52F38" w:rsidRDefault="00310DAE" w:rsidP="00310DAE">
      <w:pPr>
        <w:widowControl w:val="0"/>
        <w:suppressAutoHyphens/>
        <w:autoSpaceDN w:val="0"/>
        <w:spacing w:after="0" w:line="240" w:lineRule="auto"/>
        <w:ind w:firstLine="0"/>
        <w:jc w:val="left"/>
        <w:rPr>
          <w:rFonts w:ascii="Times New Roman" w:eastAsia="Lucida Sans Unicode" w:hAnsi="Times New Roman"/>
          <w:color w:val="000000"/>
          <w:kern w:val="3"/>
          <w:lang w:bidi="en-US"/>
        </w:rPr>
      </w:pPr>
      <w:r w:rsidRPr="00E52F38">
        <w:rPr>
          <w:rFonts w:ascii="Times New Roman" w:eastAsia="Lucida Sans Unicode" w:hAnsi="Times New Roman"/>
          <w:color w:val="000000"/>
          <w:kern w:val="3"/>
          <w:lang w:bidi="en-US"/>
        </w:rPr>
        <w:t>reprezentowany przez: …………………………………………………………… ……………</w:t>
      </w:r>
    </w:p>
    <w:p w14:paraId="0F2693AC" w14:textId="77777777" w:rsidR="00310DAE" w:rsidRPr="00E52F38" w:rsidRDefault="00310DAE" w:rsidP="00310DAE">
      <w:pPr>
        <w:widowControl w:val="0"/>
        <w:suppressAutoHyphens/>
        <w:autoSpaceDN w:val="0"/>
        <w:spacing w:after="0" w:line="240" w:lineRule="auto"/>
        <w:ind w:left="1416" w:firstLine="708"/>
        <w:jc w:val="left"/>
        <w:rPr>
          <w:rFonts w:ascii="Times New Roman" w:eastAsia="Lucida Sans Unicode" w:hAnsi="Times New Roman"/>
          <w:color w:val="000000"/>
          <w:kern w:val="3"/>
          <w:lang w:bidi="en-US"/>
        </w:rPr>
      </w:pPr>
      <w:r w:rsidRPr="00E52F38">
        <w:rPr>
          <w:rFonts w:ascii="Times New Roman" w:eastAsia="Lucida Sans Unicode" w:hAnsi="Times New Roman"/>
          <w:color w:val="000000"/>
          <w:kern w:val="3"/>
          <w:lang w:bidi="en-US"/>
        </w:rPr>
        <w:t>(imię, nazwisko, stanowisko/podstawa do reprezentacji)</w:t>
      </w:r>
    </w:p>
    <w:p w14:paraId="55FBE05C" w14:textId="77777777" w:rsidR="00310DAE" w:rsidRPr="00E52F38" w:rsidRDefault="00310DAE" w:rsidP="00310DAE">
      <w:pPr>
        <w:widowControl w:val="0"/>
        <w:suppressAutoHyphens/>
        <w:autoSpaceDN w:val="0"/>
        <w:spacing w:after="0" w:line="240" w:lineRule="auto"/>
        <w:ind w:firstLine="0"/>
        <w:jc w:val="center"/>
        <w:rPr>
          <w:rFonts w:ascii="Times New Roman" w:eastAsia="Times New Roman" w:hAnsi="Times New Roman"/>
          <w:b/>
          <w:color w:val="000000"/>
          <w:kern w:val="3"/>
          <w:u w:val="single"/>
          <w:lang w:bidi="en-US"/>
        </w:rPr>
      </w:pPr>
    </w:p>
    <w:p w14:paraId="3ADB1013" w14:textId="77777777" w:rsidR="00310DAE" w:rsidRPr="00E52F38" w:rsidRDefault="00FC6C67" w:rsidP="00EC376A">
      <w:pPr>
        <w:widowControl w:val="0"/>
        <w:suppressAutoHyphens/>
        <w:autoSpaceDN w:val="0"/>
        <w:spacing w:after="0" w:line="240" w:lineRule="auto"/>
        <w:ind w:firstLine="0"/>
        <w:jc w:val="center"/>
        <w:rPr>
          <w:rFonts w:ascii="Times New Roman" w:hAnsi="Times New Roman"/>
          <w:color w:val="000000"/>
          <w:kern w:val="3"/>
          <w:lang w:bidi="en-US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color w:val="000000"/>
          <w:kern w:val="3"/>
          <w:u w:val="single"/>
          <w:lang w:bidi="en-US"/>
        </w:rPr>
        <w:t>OŚWIADCZENIE</w:t>
      </w:r>
    </w:p>
    <w:p w14:paraId="01047CE7" w14:textId="77777777" w:rsidR="00310DAE" w:rsidRPr="00E52F38" w:rsidRDefault="00310DAE" w:rsidP="00FC6C67">
      <w:pPr>
        <w:widowControl w:val="0"/>
        <w:suppressAutoHyphens/>
        <w:autoSpaceDN w:val="0"/>
        <w:spacing w:before="120" w:after="0" w:line="240" w:lineRule="auto"/>
        <w:ind w:firstLine="0"/>
        <w:jc w:val="center"/>
        <w:rPr>
          <w:rFonts w:ascii="Times New Roman" w:eastAsia="Lucida Sans Unicode" w:hAnsi="Times New Roman"/>
          <w:color w:val="000000"/>
          <w:kern w:val="3"/>
          <w:lang w:bidi="en-US"/>
        </w:rPr>
      </w:pPr>
      <w:r w:rsidRPr="00E52F38">
        <w:rPr>
          <w:rFonts w:ascii="Times New Roman" w:eastAsia="Times New Roman" w:hAnsi="Times New Roman"/>
          <w:b/>
          <w:color w:val="000000"/>
          <w:kern w:val="3"/>
          <w:u w:val="single"/>
          <w:lang w:bidi="en-US"/>
        </w:rPr>
        <w:t>DOTYCZĄCE PRZESŁANEK WYKLUCZENIA Z POSTĘPOWANIA</w:t>
      </w:r>
    </w:p>
    <w:p w14:paraId="24384EC9" w14:textId="54D29A01" w:rsidR="00310DAE" w:rsidRPr="00FC6C67" w:rsidRDefault="00310DAE" w:rsidP="00FC6C67">
      <w:pPr>
        <w:widowControl w:val="0"/>
        <w:suppressAutoHyphens/>
        <w:autoSpaceDN w:val="0"/>
        <w:spacing w:before="120" w:after="0" w:line="240" w:lineRule="auto"/>
        <w:ind w:firstLine="0"/>
        <w:jc w:val="center"/>
        <w:rPr>
          <w:rFonts w:ascii="Times New Roman" w:eastAsia="Lucida Sans Unicode" w:hAnsi="Times New Roman"/>
          <w:color w:val="000000"/>
          <w:kern w:val="3"/>
          <w:lang w:bidi="en-US"/>
        </w:rPr>
      </w:pPr>
      <w:r w:rsidRPr="00FC6C67">
        <w:rPr>
          <w:rFonts w:ascii="Times New Roman" w:eastAsia="Lucida Sans Unicode" w:hAnsi="Times New Roman"/>
          <w:b/>
          <w:bCs/>
          <w:color w:val="000000"/>
          <w:kern w:val="3"/>
          <w:lang w:bidi="en-US"/>
        </w:rPr>
        <w:t>zawartych w art. 7 ust. 1 pkt 1-3 ustawy z dnia 13 kwietnia 2022 r. o szczególnych rozwiązaniach w zakresie przeciwdziałania wspieraniu agresji na Ukrainę oraz służących ochronie bezpieczeństwa narodowego (Dz.</w:t>
      </w:r>
      <w:r w:rsidR="00FC6C67">
        <w:rPr>
          <w:rFonts w:ascii="Times New Roman" w:eastAsia="Lucida Sans Unicode" w:hAnsi="Times New Roman"/>
          <w:b/>
          <w:bCs/>
          <w:color w:val="000000"/>
          <w:kern w:val="3"/>
          <w:lang w:bidi="en-US"/>
        </w:rPr>
        <w:t xml:space="preserve"> </w:t>
      </w:r>
      <w:r w:rsidRPr="00FC6C67">
        <w:rPr>
          <w:rFonts w:ascii="Times New Roman" w:eastAsia="Lucida Sans Unicode" w:hAnsi="Times New Roman"/>
          <w:b/>
          <w:bCs/>
          <w:color w:val="000000"/>
          <w:kern w:val="3"/>
          <w:lang w:bidi="en-US"/>
        </w:rPr>
        <w:t>U. z 202</w:t>
      </w:r>
      <w:r w:rsidR="00F945A9">
        <w:rPr>
          <w:rFonts w:ascii="Times New Roman" w:eastAsia="Lucida Sans Unicode" w:hAnsi="Times New Roman"/>
          <w:b/>
          <w:bCs/>
          <w:color w:val="000000"/>
          <w:kern w:val="3"/>
          <w:lang w:bidi="en-US"/>
        </w:rPr>
        <w:t>5</w:t>
      </w:r>
      <w:r w:rsidRPr="00FC6C67">
        <w:rPr>
          <w:rFonts w:ascii="Times New Roman" w:eastAsia="Lucida Sans Unicode" w:hAnsi="Times New Roman"/>
          <w:b/>
          <w:bCs/>
          <w:color w:val="000000"/>
          <w:kern w:val="3"/>
          <w:lang w:bidi="en-US"/>
        </w:rPr>
        <w:t xml:space="preserve"> poz. 5</w:t>
      </w:r>
      <w:r w:rsidR="00F945A9">
        <w:rPr>
          <w:rFonts w:ascii="Times New Roman" w:eastAsia="Lucida Sans Unicode" w:hAnsi="Times New Roman"/>
          <w:b/>
          <w:bCs/>
          <w:color w:val="000000"/>
          <w:kern w:val="3"/>
          <w:lang w:bidi="en-US"/>
        </w:rPr>
        <w:t>14</w:t>
      </w:r>
      <w:r w:rsidRPr="00FC6C67">
        <w:rPr>
          <w:rFonts w:ascii="Times New Roman" w:eastAsia="Lucida Sans Unicode" w:hAnsi="Times New Roman"/>
          <w:b/>
          <w:bCs/>
          <w:color w:val="000000"/>
          <w:kern w:val="3"/>
          <w:lang w:bidi="en-US"/>
        </w:rPr>
        <w:t xml:space="preserve"> ze zm.)</w:t>
      </w:r>
    </w:p>
    <w:p w14:paraId="1F333696" w14:textId="77777777" w:rsidR="00310DAE" w:rsidRPr="00E52F38" w:rsidRDefault="00310DAE" w:rsidP="00310DAE">
      <w:pPr>
        <w:widowControl w:val="0"/>
        <w:suppressAutoHyphens/>
        <w:autoSpaceDN w:val="0"/>
        <w:spacing w:before="120" w:after="0" w:line="240" w:lineRule="auto"/>
        <w:ind w:left="720" w:firstLine="0"/>
        <w:jc w:val="center"/>
        <w:rPr>
          <w:rFonts w:ascii="Times New Roman" w:eastAsia="Lucida Sans Unicode" w:hAnsi="Times New Roman"/>
          <w:color w:val="000000"/>
          <w:kern w:val="3"/>
          <w:lang w:bidi="en-US"/>
        </w:rPr>
      </w:pPr>
    </w:p>
    <w:p w14:paraId="0AC1D500" w14:textId="11DCD7A4" w:rsidR="00310DAE" w:rsidRPr="00E52F38" w:rsidRDefault="00FC6C67" w:rsidP="00310DAE">
      <w:pPr>
        <w:widowControl w:val="0"/>
        <w:suppressAutoHyphens/>
        <w:autoSpaceDN w:val="0"/>
        <w:spacing w:after="0" w:line="240" w:lineRule="auto"/>
        <w:ind w:firstLine="0"/>
        <w:jc w:val="center"/>
        <w:rPr>
          <w:rFonts w:ascii="Times New Roman" w:eastAsia="Lucida Sans Unicode" w:hAnsi="Times New Roman"/>
          <w:color w:val="000000"/>
          <w:kern w:val="3"/>
          <w:lang w:bidi="en-US"/>
        </w:rPr>
      </w:pPr>
      <w:r>
        <w:rPr>
          <w:rFonts w:ascii="Times New Roman" w:eastAsia="Times New Roman" w:hAnsi="Times New Roman"/>
          <w:color w:val="000000"/>
          <w:kern w:val="3"/>
          <w:lang w:bidi="en-US"/>
        </w:rPr>
        <w:t>n</w:t>
      </w:r>
      <w:r w:rsidR="00310DAE" w:rsidRPr="00E52F38">
        <w:rPr>
          <w:rFonts w:ascii="Times New Roman" w:eastAsia="Times New Roman" w:hAnsi="Times New Roman"/>
          <w:color w:val="000000"/>
          <w:kern w:val="3"/>
          <w:lang w:bidi="en-US"/>
        </w:rPr>
        <w:t>a potrzeby postępowania o wartości szacunkowej poniżej 1</w:t>
      </w:r>
      <w:r w:rsidR="00CB5A5B">
        <w:rPr>
          <w:rFonts w:ascii="Times New Roman" w:eastAsia="Times New Roman" w:hAnsi="Times New Roman"/>
          <w:color w:val="000000"/>
          <w:kern w:val="3"/>
          <w:lang w:bidi="en-US"/>
        </w:rPr>
        <w:t>7</w:t>
      </w:r>
      <w:r w:rsidR="00310DAE" w:rsidRPr="00E52F38">
        <w:rPr>
          <w:rFonts w:ascii="Times New Roman" w:eastAsia="Times New Roman" w:hAnsi="Times New Roman"/>
          <w:color w:val="000000"/>
          <w:kern w:val="3"/>
          <w:lang w:bidi="en-US"/>
        </w:rPr>
        <w:t>0 000,00 zł.</w:t>
      </w:r>
    </w:p>
    <w:p w14:paraId="49151B2E" w14:textId="77777777" w:rsidR="00310DAE" w:rsidRPr="00E52F38" w:rsidRDefault="00310DAE" w:rsidP="00310DAE">
      <w:pPr>
        <w:widowControl w:val="0"/>
        <w:suppressAutoHyphens/>
        <w:autoSpaceDN w:val="0"/>
        <w:spacing w:after="0" w:line="240" w:lineRule="auto"/>
        <w:ind w:firstLine="0"/>
        <w:rPr>
          <w:rFonts w:ascii="Times New Roman" w:eastAsia="Times New Roman" w:hAnsi="Times New Roman"/>
          <w:color w:val="000000"/>
          <w:kern w:val="3"/>
          <w:lang w:bidi="en-US"/>
        </w:rPr>
      </w:pPr>
    </w:p>
    <w:p w14:paraId="49C0A26B" w14:textId="0A4D1D48" w:rsidR="00310DAE" w:rsidRPr="00DE0227" w:rsidRDefault="00EC376A" w:rsidP="00EC376A">
      <w:pPr>
        <w:widowControl w:val="0"/>
        <w:autoSpaceDE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sz w:val="24"/>
          <w:lang w:eastAsia="pl-PL"/>
        </w:rPr>
      </w:pPr>
      <w:r>
        <w:rPr>
          <w:rFonts w:ascii="Times New Roman" w:hAnsi="Times New Roman"/>
          <w:b/>
          <w:bCs/>
          <w:i/>
          <w:sz w:val="24"/>
          <w:lang w:eastAsia="pl-PL"/>
        </w:rPr>
        <w:t>Terapia zajęciowa – 3 części</w:t>
      </w:r>
    </w:p>
    <w:p w14:paraId="7E23B7D6" w14:textId="77777777" w:rsidR="00310DAE" w:rsidRPr="00E52F38" w:rsidRDefault="00310DAE" w:rsidP="00310DAE">
      <w:pPr>
        <w:widowControl w:val="0"/>
        <w:suppressAutoHyphens/>
        <w:autoSpaceDN w:val="0"/>
        <w:spacing w:after="0" w:line="288" w:lineRule="auto"/>
        <w:ind w:firstLine="708"/>
        <w:rPr>
          <w:rFonts w:ascii="Times New Roman" w:eastAsia="Lucida Sans Unicode" w:hAnsi="Times New Roman"/>
          <w:color w:val="000000"/>
          <w:kern w:val="3"/>
          <w:lang w:bidi="en-US"/>
        </w:rPr>
      </w:pPr>
    </w:p>
    <w:p w14:paraId="3B508C32" w14:textId="153AD2E3" w:rsidR="00310DAE" w:rsidRPr="00E52F38" w:rsidRDefault="00310DAE" w:rsidP="00310DAE">
      <w:pPr>
        <w:widowControl w:val="0"/>
        <w:suppressAutoHyphens/>
        <w:autoSpaceDN w:val="0"/>
        <w:spacing w:after="0" w:line="288" w:lineRule="auto"/>
        <w:ind w:firstLine="708"/>
        <w:rPr>
          <w:rFonts w:ascii="Times New Roman" w:eastAsia="Lucida Sans Unicode" w:hAnsi="Times New Roman"/>
          <w:color w:val="000000"/>
          <w:kern w:val="3"/>
          <w:lang w:bidi="en-US"/>
        </w:rPr>
      </w:pPr>
      <w:r w:rsidRPr="00E52F38">
        <w:rPr>
          <w:rFonts w:ascii="Times New Roman" w:eastAsia="Lucida Sans Unicode" w:hAnsi="Times New Roman"/>
          <w:color w:val="000000"/>
          <w:kern w:val="3"/>
          <w:lang w:bidi="en-US"/>
        </w:rPr>
        <w:t>Mając na uwadze przesłanki wykluczenia zawarte w art. 7 ust. 1 pkt 1-3 ustawy z dnia 13 kwietnia 2022 r. o szczególnych rozwiązaniach w zakresie przeciwdziałania wspieraniu agresji na Ukrainę oraz służących ochronie bezpieczeństwa narodowego (Dz.</w:t>
      </w:r>
      <w:r w:rsidR="00FC6C67">
        <w:rPr>
          <w:rFonts w:ascii="Times New Roman" w:eastAsia="Lucida Sans Unicode" w:hAnsi="Times New Roman"/>
          <w:color w:val="000000"/>
          <w:kern w:val="3"/>
          <w:lang w:bidi="en-US"/>
        </w:rPr>
        <w:t xml:space="preserve"> </w:t>
      </w:r>
      <w:r w:rsidRPr="00E52F38">
        <w:rPr>
          <w:rFonts w:ascii="Times New Roman" w:eastAsia="Lucida Sans Unicode" w:hAnsi="Times New Roman"/>
          <w:color w:val="000000"/>
          <w:kern w:val="3"/>
          <w:lang w:bidi="en-US"/>
        </w:rPr>
        <w:t>U. z 202</w:t>
      </w:r>
      <w:r w:rsidR="00F945A9">
        <w:rPr>
          <w:rFonts w:ascii="Times New Roman" w:eastAsia="Lucida Sans Unicode" w:hAnsi="Times New Roman"/>
          <w:color w:val="000000"/>
          <w:kern w:val="3"/>
          <w:lang w:bidi="en-US"/>
        </w:rPr>
        <w:t>5</w:t>
      </w:r>
      <w:r w:rsidRPr="00E52F38">
        <w:rPr>
          <w:rFonts w:ascii="Times New Roman" w:eastAsia="Lucida Sans Unicode" w:hAnsi="Times New Roman"/>
          <w:color w:val="000000"/>
          <w:kern w:val="3"/>
          <w:lang w:bidi="en-US"/>
        </w:rPr>
        <w:t xml:space="preserve"> poz. 5</w:t>
      </w:r>
      <w:r w:rsidR="00F945A9">
        <w:rPr>
          <w:rFonts w:ascii="Times New Roman" w:eastAsia="Lucida Sans Unicode" w:hAnsi="Times New Roman"/>
          <w:color w:val="000000"/>
          <w:kern w:val="3"/>
          <w:lang w:bidi="en-US"/>
        </w:rPr>
        <w:t>14</w:t>
      </w:r>
      <w:r w:rsidRPr="00E52F38">
        <w:rPr>
          <w:rFonts w:ascii="Times New Roman" w:eastAsia="Lucida Sans Unicode" w:hAnsi="Times New Roman"/>
          <w:color w:val="000000"/>
          <w:kern w:val="3"/>
          <w:lang w:bidi="en-US"/>
        </w:rPr>
        <w:t xml:space="preserve"> ze zm.) oświadczam, że nie podlegam wykluczeniu z postępowania na podstawie art. 7 ust. 1 pkt 1-3 ustawy z</w:t>
      </w:r>
      <w:r w:rsidR="00E52F38">
        <w:rPr>
          <w:rFonts w:ascii="Times New Roman" w:eastAsia="Lucida Sans Unicode" w:hAnsi="Times New Roman"/>
          <w:color w:val="000000"/>
          <w:kern w:val="3"/>
          <w:lang w:bidi="en-US"/>
        </w:rPr>
        <w:t> </w:t>
      </w:r>
      <w:r w:rsidRPr="00E52F38">
        <w:rPr>
          <w:rFonts w:ascii="Times New Roman" w:eastAsia="Lucida Sans Unicode" w:hAnsi="Times New Roman"/>
          <w:color w:val="000000"/>
          <w:kern w:val="3"/>
          <w:lang w:bidi="en-US"/>
        </w:rPr>
        <w:t>dnia 13 kwietnia 2022</w:t>
      </w:r>
      <w:r w:rsidR="00FC6C67">
        <w:rPr>
          <w:rFonts w:ascii="Times New Roman" w:eastAsia="Lucida Sans Unicode" w:hAnsi="Times New Roman"/>
          <w:color w:val="000000"/>
          <w:kern w:val="3"/>
          <w:lang w:bidi="en-US"/>
        </w:rPr>
        <w:t xml:space="preserve"> </w:t>
      </w:r>
      <w:r w:rsidRPr="00E52F38">
        <w:rPr>
          <w:rFonts w:ascii="Times New Roman" w:eastAsia="Lucida Sans Unicode" w:hAnsi="Times New Roman"/>
          <w:color w:val="000000"/>
          <w:kern w:val="3"/>
          <w:lang w:bidi="en-US"/>
        </w:rPr>
        <w:t>r. o szczególnych rozwiązaniach w zakresie przeciwdziałania wspieraniu agresji na Ukrainę oraz służących ochronie bezpieczeństwa narodowego (Dz.U. z 202</w:t>
      </w:r>
      <w:r w:rsidR="00F945A9">
        <w:rPr>
          <w:rFonts w:ascii="Times New Roman" w:eastAsia="Lucida Sans Unicode" w:hAnsi="Times New Roman"/>
          <w:color w:val="000000"/>
          <w:kern w:val="3"/>
          <w:lang w:bidi="en-US"/>
        </w:rPr>
        <w:t>5</w:t>
      </w:r>
      <w:r w:rsidRPr="00E52F38">
        <w:rPr>
          <w:rFonts w:ascii="Times New Roman" w:eastAsia="Lucida Sans Unicode" w:hAnsi="Times New Roman"/>
          <w:color w:val="000000"/>
          <w:kern w:val="3"/>
          <w:lang w:bidi="en-US"/>
        </w:rPr>
        <w:t xml:space="preserve"> poz. 5</w:t>
      </w:r>
      <w:r w:rsidR="00F945A9">
        <w:rPr>
          <w:rFonts w:ascii="Times New Roman" w:eastAsia="Lucida Sans Unicode" w:hAnsi="Times New Roman"/>
          <w:color w:val="000000"/>
          <w:kern w:val="3"/>
          <w:lang w:bidi="en-US"/>
        </w:rPr>
        <w:t>14</w:t>
      </w:r>
      <w:r w:rsidR="006360F7">
        <w:rPr>
          <w:rFonts w:ascii="Times New Roman" w:eastAsia="Lucida Sans Unicode" w:hAnsi="Times New Roman"/>
          <w:color w:val="000000"/>
          <w:kern w:val="3"/>
          <w:lang w:bidi="en-US"/>
        </w:rPr>
        <w:t xml:space="preserve"> ze </w:t>
      </w:r>
      <w:proofErr w:type="spellStart"/>
      <w:r w:rsidRPr="00E52F38">
        <w:rPr>
          <w:rFonts w:ascii="Times New Roman" w:eastAsia="Lucida Sans Unicode" w:hAnsi="Times New Roman"/>
          <w:color w:val="000000"/>
          <w:kern w:val="3"/>
          <w:lang w:bidi="en-US"/>
        </w:rPr>
        <w:t>zm</w:t>
      </w:r>
      <w:proofErr w:type="spellEnd"/>
      <w:r w:rsidRPr="00E52F38">
        <w:rPr>
          <w:rFonts w:ascii="Times New Roman" w:eastAsia="Lucida Sans Unicode" w:hAnsi="Times New Roman"/>
          <w:color w:val="000000"/>
          <w:kern w:val="3"/>
          <w:lang w:bidi="en-US"/>
        </w:rPr>
        <w:t>).</w:t>
      </w:r>
    </w:p>
    <w:p w14:paraId="1C1F32F5" w14:textId="4144A2B5" w:rsidR="00310DAE" w:rsidRDefault="00310DAE" w:rsidP="00310DAE">
      <w:pPr>
        <w:widowControl w:val="0"/>
        <w:suppressAutoHyphens/>
        <w:autoSpaceDN w:val="0"/>
        <w:spacing w:after="0" w:line="288" w:lineRule="auto"/>
        <w:ind w:right="28" w:firstLine="0"/>
        <w:rPr>
          <w:rFonts w:ascii="Times New Roman" w:eastAsia="Lucida Sans Unicode" w:hAnsi="Times New Roman"/>
          <w:color w:val="000000"/>
          <w:kern w:val="3"/>
          <w:lang w:bidi="en-US"/>
        </w:rPr>
      </w:pPr>
      <w:r w:rsidRPr="00E52F38">
        <w:rPr>
          <w:rFonts w:ascii="Times New Roman" w:eastAsia="Lucida Sans Unicode" w:hAnsi="Times New Roman"/>
          <w:color w:val="000000"/>
          <w:kern w:val="3"/>
          <w:lang w:bidi="en-US"/>
        </w:rPr>
        <w:t xml:space="preserve">Oświadczam, że wszystkie informacje podane w oświadczeniu są </w:t>
      </w:r>
      <w:r w:rsidR="006360F7">
        <w:rPr>
          <w:rFonts w:ascii="Times New Roman" w:eastAsia="Lucida Sans Unicode" w:hAnsi="Times New Roman"/>
          <w:color w:val="000000"/>
          <w:kern w:val="3"/>
          <w:lang w:bidi="en-US"/>
        </w:rPr>
        <w:t>aktualne i zgodne z prawdą oraz </w:t>
      </w:r>
      <w:r w:rsidRPr="00E52F38">
        <w:rPr>
          <w:rFonts w:ascii="Times New Roman" w:eastAsia="Lucida Sans Unicode" w:hAnsi="Times New Roman"/>
          <w:color w:val="000000"/>
          <w:kern w:val="3"/>
          <w:lang w:bidi="en-US"/>
        </w:rPr>
        <w:t>zostały przedstawione z pełną świadomością konsekwencji wprowadzenia Zamawiającego w</w:t>
      </w:r>
      <w:r w:rsidR="00CB5A5B">
        <w:rPr>
          <w:rFonts w:ascii="Times New Roman" w:eastAsia="Lucida Sans Unicode" w:hAnsi="Times New Roman"/>
          <w:color w:val="000000"/>
          <w:kern w:val="3"/>
          <w:lang w:bidi="en-US"/>
        </w:rPr>
        <w:t> </w:t>
      </w:r>
      <w:r w:rsidRPr="00E52F38">
        <w:rPr>
          <w:rFonts w:ascii="Times New Roman" w:eastAsia="Lucida Sans Unicode" w:hAnsi="Times New Roman"/>
          <w:color w:val="000000"/>
          <w:kern w:val="3"/>
          <w:lang w:bidi="en-US"/>
        </w:rPr>
        <w:t>błąd przy przedstawianiu informacji.</w:t>
      </w:r>
    </w:p>
    <w:p w14:paraId="4E83BAE9" w14:textId="77777777" w:rsidR="00CB5A5B" w:rsidRPr="00E52F38" w:rsidRDefault="00CB5A5B" w:rsidP="00310DAE">
      <w:pPr>
        <w:widowControl w:val="0"/>
        <w:suppressAutoHyphens/>
        <w:autoSpaceDN w:val="0"/>
        <w:spacing w:after="0" w:line="288" w:lineRule="auto"/>
        <w:ind w:right="28" w:firstLine="0"/>
        <w:rPr>
          <w:rFonts w:ascii="Times New Roman" w:eastAsia="Lucida Sans Unicode" w:hAnsi="Times New Roman"/>
          <w:color w:val="000000"/>
          <w:kern w:val="3"/>
          <w:lang w:bidi="en-US"/>
        </w:rPr>
      </w:pPr>
    </w:p>
    <w:p w14:paraId="73F29DD8" w14:textId="77777777" w:rsidR="00310DAE" w:rsidRPr="00310DAE" w:rsidRDefault="00E52F38" w:rsidP="00310DAE">
      <w:pPr>
        <w:widowControl w:val="0"/>
        <w:tabs>
          <w:tab w:val="center" w:pos="7655"/>
        </w:tabs>
        <w:suppressAutoHyphens/>
        <w:autoSpaceDN w:val="0"/>
        <w:spacing w:before="120" w:after="0" w:line="320" w:lineRule="atLeast"/>
        <w:ind w:firstLine="0"/>
        <w:jc w:val="left"/>
        <w:rPr>
          <w:rFonts w:ascii="Times New Roman" w:eastAsia="Lucida Sans Unicode" w:hAnsi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Lucida Sans Unicode" w:hAnsi="Times New Roman"/>
          <w:color w:val="000000"/>
          <w:kern w:val="3"/>
          <w:sz w:val="24"/>
          <w:szCs w:val="24"/>
          <w:lang w:bidi="en-US"/>
        </w:rPr>
        <w:t>…………………….</w:t>
      </w:r>
      <w:r w:rsidR="00310DAE" w:rsidRPr="00310DAE">
        <w:rPr>
          <w:rFonts w:ascii="Times New Roman" w:eastAsia="Lucida Sans Unicode" w:hAnsi="Times New Roman"/>
          <w:color w:val="000000"/>
          <w:kern w:val="3"/>
          <w:sz w:val="24"/>
          <w:szCs w:val="24"/>
          <w:lang w:bidi="en-US"/>
        </w:rPr>
        <w:t xml:space="preserve"> dnia</w:t>
      </w:r>
      <w:r>
        <w:rPr>
          <w:rFonts w:ascii="Times New Roman" w:eastAsia="Lucida Sans Unicode" w:hAnsi="Times New Roman"/>
          <w:color w:val="000000"/>
          <w:kern w:val="3"/>
          <w:sz w:val="24"/>
          <w:szCs w:val="24"/>
          <w:lang w:bidi="en-US"/>
        </w:rPr>
        <w:t xml:space="preserve"> …………………...</w:t>
      </w:r>
      <w:r w:rsidR="00310DAE" w:rsidRPr="00310DAE">
        <w:rPr>
          <w:rFonts w:ascii="Times New Roman" w:eastAsia="Lucida Sans Unicode" w:hAnsi="Times New Roman"/>
          <w:i/>
          <w:color w:val="000000"/>
          <w:kern w:val="3"/>
          <w:sz w:val="24"/>
          <w:szCs w:val="24"/>
          <w:lang w:bidi="en-US"/>
        </w:rPr>
        <w:tab/>
      </w:r>
    </w:p>
    <w:p w14:paraId="3D9E5431" w14:textId="77777777" w:rsidR="00310DAE" w:rsidRPr="00310DAE" w:rsidRDefault="00310DAE" w:rsidP="00310DAE">
      <w:pPr>
        <w:widowControl w:val="0"/>
        <w:tabs>
          <w:tab w:val="center" w:pos="12758"/>
        </w:tabs>
        <w:suppressAutoHyphens/>
        <w:autoSpaceDN w:val="0"/>
        <w:spacing w:before="120" w:after="0" w:line="320" w:lineRule="atLeast"/>
        <w:ind w:left="5103" w:firstLine="0"/>
        <w:jc w:val="center"/>
        <w:rPr>
          <w:rFonts w:ascii="Times New Roman" w:eastAsia="Lucida Sans Unicode" w:hAnsi="Times New Roman"/>
          <w:color w:val="000000"/>
          <w:kern w:val="3"/>
          <w:sz w:val="24"/>
          <w:szCs w:val="24"/>
          <w:lang w:bidi="en-US"/>
        </w:rPr>
      </w:pPr>
      <w:r w:rsidRPr="00310DAE">
        <w:rPr>
          <w:rFonts w:ascii="Times New Roman" w:eastAsia="Lucida Sans Unicode" w:hAnsi="Times New Roman"/>
          <w:i/>
          <w:color w:val="000000"/>
          <w:kern w:val="3"/>
          <w:sz w:val="24"/>
          <w:szCs w:val="24"/>
          <w:lang w:bidi="en-US"/>
        </w:rPr>
        <w:t xml:space="preserve">                                                                                                              </w:t>
      </w:r>
    </w:p>
    <w:p w14:paraId="7E10A4DA" w14:textId="77777777" w:rsidR="00310DAE" w:rsidRPr="00310DAE" w:rsidRDefault="00310DAE" w:rsidP="00310DAE">
      <w:pPr>
        <w:widowControl w:val="0"/>
        <w:suppressAutoHyphens/>
        <w:autoSpaceDN w:val="0"/>
        <w:spacing w:after="0" w:line="240" w:lineRule="auto"/>
        <w:ind w:right="-68" w:firstLine="284"/>
        <w:jc w:val="right"/>
        <w:rPr>
          <w:rFonts w:ascii="Times New Roman" w:eastAsia="Lucida Sans Unicode" w:hAnsi="Times New Roman"/>
          <w:color w:val="000000"/>
          <w:kern w:val="3"/>
          <w:sz w:val="24"/>
          <w:szCs w:val="24"/>
          <w:lang w:bidi="en-US"/>
        </w:rPr>
      </w:pPr>
    </w:p>
    <w:p w14:paraId="5F914338" w14:textId="77777777" w:rsidR="00310DAE" w:rsidRPr="00310DAE" w:rsidRDefault="00310DAE" w:rsidP="00310DAE">
      <w:pPr>
        <w:widowControl w:val="0"/>
        <w:suppressAutoHyphens/>
        <w:autoSpaceDN w:val="0"/>
        <w:spacing w:after="0" w:line="240" w:lineRule="auto"/>
        <w:ind w:right="-68" w:firstLine="284"/>
        <w:jc w:val="right"/>
        <w:rPr>
          <w:rFonts w:ascii="Times New Roman" w:eastAsia="Lucida Sans Unicode" w:hAnsi="Times New Roman"/>
          <w:color w:val="000000"/>
          <w:kern w:val="3"/>
          <w:sz w:val="24"/>
          <w:szCs w:val="24"/>
          <w:lang w:bidi="en-US"/>
        </w:rPr>
      </w:pPr>
      <w:r w:rsidRPr="00310DAE">
        <w:rPr>
          <w:rFonts w:ascii="Times New Roman" w:eastAsia="Lucida Sans Unicode" w:hAnsi="Times New Roman"/>
          <w:color w:val="000000"/>
          <w:kern w:val="3"/>
          <w:sz w:val="24"/>
          <w:szCs w:val="24"/>
          <w:lang w:bidi="en-US"/>
        </w:rPr>
        <w:t>………..….……………………………………………….</w:t>
      </w:r>
    </w:p>
    <w:p w14:paraId="0CB917E6" w14:textId="77279FA4" w:rsidR="006360F7" w:rsidRDefault="006360F7" w:rsidP="006360F7">
      <w:pPr>
        <w:spacing w:after="0" w:line="240" w:lineRule="auto"/>
        <w:ind w:firstLine="0"/>
        <w:rPr>
          <w:rFonts w:ascii="Times New Roman" w:hAnsi="Times New Roman"/>
          <w:i/>
          <w:sz w:val="20"/>
          <w:szCs w:val="20"/>
          <w:lang w:eastAsia="pl-PL"/>
        </w:rPr>
      </w:pPr>
      <w:r>
        <w:rPr>
          <w:rFonts w:ascii="Times New Roman" w:hAnsi="Times New Roman"/>
          <w:i/>
          <w:sz w:val="20"/>
          <w:szCs w:val="20"/>
          <w:lang w:eastAsia="pl-PL"/>
        </w:rPr>
        <w:tab/>
      </w:r>
      <w:r>
        <w:rPr>
          <w:rFonts w:ascii="Times New Roman" w:hAnsi="Times New Roman"/>
          <w:i/>
          <w:sz w:val="20"/>
          <w:szCs w:val="20"/>
          <w:lang w:eastAsia="pl-PL"/>
        </w:rPr>
        <w:tab/>
      </w:r>
      <w:r>
        <w:rPr>
          <w:rFonts w:ascii="Times New Roman" w:hAnsi="Times New Roman"/>
          <w:i/>
          <w:sz w:val="20"/>
          <w:szCs w:val="20"/>
          <w:lang w:eastAsia="pl-PL"/>
        </w:rPr>
        <w:tab/>
      </w:r>
      <w:r>
        <w:rPr>
          <w:rFonts w:ascii="Times New Roman" w:hAnsi="Times New Roman"/>
          <w:i/>
          <w:sz w:val="20"/>
          <w:szCs w:val="20"/>
          <w:lang w:eastAsia="pl-PL"/>
        </w:rPr>
        <w:tab/>
      </w:r>
      <w:r>
        <w:rPr>
          <w:rFonts w:ascii="Times New Roman" w:hAnsi="Times New Roman"/>
          <w:i/>
          <w:sz w:val="20"/>
          <w:szCs w:val="20"/>
          <w:lang w:eastAsia="pl-PL"/>
        </w:rPr>
        <w:tab/>
      </w:r>
      <w:r>
        <w:rPr>
          <w:rFonts w:ascii="Times New Roman" w:hAnsi="Times New Roman"/>
          <w:i/>
          <w:sz w:val="20"/>
          <w:szCs w:val="20"/>
          <w:lang w:eastAsia="pl-PL"/>
        </w:rPr>
        <w:tab/>
      </w:r>
      <w:r w:rsidR="00310DAE" w:rsidRPr="00310DAE">
        <w:rPr>
          <w:rFonts w:ascii="Times New Roman" w:hAnsi="Times New Roman"/>
          <w:i/>
          <w:sz w:val="20"/>
          <w:szCs w:val="20"/>
          <w:lang w:eastAsia="pl-PL"/>
        </w:rPr>
        <w:t xml:space="preserve">/pieczęć i podpis Wykonawcy lub osoby/osób </w:t>
      </w:r>
    </w:p>
    <w:p w14:paraId="62CC9747" w14:textId="4A6C4599" w:rsidR="00310DAE" w:rsidRPr="00310DAE" w:rsidRDefault="006360F7" w:rsidP="006360F7">
      <w:pPr>
        <w:spacing w:after="0" w:line="240" w:lineRule="auto"/>
        <w:ind w:firstLine="0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i/>
          <w:sz w:val="20"/>
          <w:szCs w:val="20"/>
          <w:lang w:eastAsia="pl-PL"/>
        </w:rPr>
        <w:tab/>
      </w:r>
      <w:r>
        <w:rPr>
          <w:rFonts w:ascii="Times New Roman" w:hAnsi="Times New Roman"/>
          <w:i/>
          <w:sz w:val="20"/>
          <w:szCs w:val="20"/>
          <w:lang w:eastAsia="pl-PL"/>
        </w:rPr>
        <w:tab/>
      </w:r>
      <w:r>
        <w:rPr>
          <w:rFonts w:ascii="Times New Roman" w:hAnsi="Times New Roman"/>
          <w:i/>
          <w:sz w:val="20"/>
          <w:szCs w:val="20"/>
          <w:lang w:eastAsia="pl-PL"/>
        </w:rPr>
        <w:tab/>
      </w:r>
      <w:r>
        <w:rPr>
          <w:rFonts w:ascii="Times New Roman" w:hAnsi="Times New Roman"/>
          <w:i/>
          <w:sz w:val="20"/>
          <w:szCs w:val="20"/>
          <w:lang w:eastAsia="pl-PL"/>
        </w:rPr>
        <w:tab/>
      </w:r>
      <w:r>
        <w:rPr>
          <w:rFonts w:ascii="Times New Roman" w:hAnsi="Times New Roman"/>
          <w:i/>
          <w:sz w:val="20"/>
          <w:szCs w:val="20"/>
          <w:lang w:eastAsia="pl-PL"/>
        </w:rPr>
        <w:tab/>
      </w:r>
      <w:r>
        <w:rPr>
          <w:rFonts w:ascii="Times New Roman" w:hAnsi="Times New Roman"/>
          <w:i/>
          <w:sz w:val="20"/>
          <w:szCs w:val="20"/>
          <w:lang w:eastAsia="pl-PL"/>
        </w:rPr>
        <w:tab/>
      </w:r>
      <w:r w:rsidR="00310DAE" w:rsidRPr="00310DAE">
        <w:rPr>
          <w:rFonts w:ascii="Times New Roman" w:hAnsi="Times New Roman"/>
          <w:i/>
          <w:sz w:val="20"/>
          <w:szCs w:val="20"/>
          <w:lang w:eastAsia="pl-PL"/>
        </w:rPr>
        <w:t>upoważnionych do reprezentowania Wykonawcy</w:t>
      </w:r>
    </w:p>
    <w:p w14:paraId="5DD47A20" w14:textId="77777777" w:rsidR="00310DAE" w:rsidRPr="00310DAE" w:rsidRDefault="00310DAE" w:rsidP="00310DAE">
      <w:pPr>
        <w:spacing w:after="0" w:line="240" w:lineRule="auto"/>
        <w:ind w:firstLine="0"/>
        <w:jc w:val="left"/>
        <w:rPr>
          <w:rFonts w:ascii="Times New Roman" w:hAnsi="Times New Roman"/>
          <w:sz w:val="20"/>
          <w:szCs w:val="20"/>
          <w:lang w:eastAsia="pl-PL"/>
        </w:rPr>
      </w:pPr>
    </w:p>
    <w:p w14:paraId="3B5DF6B7" w14:textId="77777777" w:rsidR="00310DAE" w:rsidRPr="00310DAE" w:rsidRDefault="00310DAE" w:rsidP="00627D32">
      <w:pPr>
        <w:spacing w:before="120" w:after="120"/>
        <w:ind w:firstLine="0"/>
        <w:rPr>
          <w:rFonts w:ascii="Times New Roman" w:hAnsi="Times New Roman"/>
          <w:sz w:val="20"/>
          <w:szCs w:val="20"/>
        </w:rPr>
      </w:pPr>
    </w:p>
    <w:p w14:paraId="1ECEA333" w14:textId="77777777" w:rsidR="00627D32" w:rsidRDefault="00627D32" w:rsidP="00627D32">
      <w:pPr>
        <w:spacing w:before="120" w:after="120"/>
        <w:ind w:firstLine="0"/>
        <w:rPr>
          <w:rFonts w:ascii="Times New Roman" w:hAnsi="Times New Roman"/>
          <w:sz w:val="20"/>
          <w:szCs w:val="20"/>
        </w:rPr>
      </w:pPr>
    </w:p>
    <w:p w14:paraId="78579166" w14:textId="77777777" w:rsidR="00627D32" w:rsidRPr="00DD2423" w:rsidRDefault="00627D32" w:rsidP="00627D32">
      <w:pPr>
        <w:spacing w:before="120" w:after="120"/>
        <w:ind w:firstLine="0"/>
        <w:rPr>
          <w:rFonts w:ascii="Times New Roman" w:hAnsi="Times New Roman"/>
          <w:sz w:val="24"/>
          <w:szCs w:val="24"/>
        </w:rPr>
      </w:pPr>
    </w:p>
    <w:sectPr w:rsidR="00627D32" w:rsidRPr="00DD2423" w:rsidSect="004126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43" w:right="1418" w:bottom="737" w:left="1418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19F104" w14:textId="77777777" w:rsidR="00D965AB" w:rsidRDefault="00D965AB" w:rsidP="00A66F50">
      <w:pPr>
        <w:spacing w:after="0" w:line="240" w:lineRule="auto"/>
      </w:pPr>
      <w:r>
        <w:separator/>
      </w:r>
    </w:p>
  </w:endnote>
  <w:endnote w:type="continuationSeparator" w:id="0">
    <w:p w14:paraId="4A42BF54" w14:textId="77777777" w:rsidR="00D965AB" w:rsidRDefault="00D965AB" w:rsidP="00A66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28D8A" w14:textId="77777777" w:rsidR="00F97568" w:rsidRDefault="00F9756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88AF44" w14:textId="77777777" w:rsidR="00FC1A9E" w:rsidRPr="00C4240F" w:rsidRDefault="00010D54" w:rsidP="003302D3">
    <w:pPr>
      <w:pStyle w:val="Stopka"/>
      <w:ind w:firstLine="0"/>
      <w:jc w:val="center"/>
      <w:rPr>
        <w:rFonts w:ascii="Verdana" w:hAnsi="Verdana"/>
        <w:sz w:val="14"/>
      </w:rPr>
    </w:pPr>
    <w:r>
      <w:rPr>
        <w:sz w:val="20"/>
        <w:szCs w:val="20"/>
      </w:rPr>
      <w:t xml:space="preserve">Projekt </w:t>
    </w:r>
    <w:r w:rsidR="00F97568">
      <w:rPr>
        <w:sz w:val="20"/>
        <w:szCs w:val="20"/>
      </w:rPr>
      <w:t xml:space="preserve">„Wspieramy i usamodzielniamy” </w:t>
    </w:r>
    <w:r>
      <w:rPr>
        <w:sz w:val="20"/>
        <w:szCs w:val="20"/>
      </w:rPr>
      <w:t xml:space="preserve">współfinansowany przez Unię Europejską </w:t>
    </w:r>
    <w:r w:rsidR="00F97568">
      <w:rPr>
        <w:sz w:val="20"/>
        <w:szCs w:val="20"/>
      </w:rPr>
      <w:br/>
    </w:r>
    <w:r>
      <w:rPr>
        <w:sz w:val="20"/>
        <w:szCs w:val="20"/>
      </w:rPr>
      <w:t>w ramach Europejskiego Funduszu Społecznego</w:t>
    </w:r>
    <w:r w:rsidR="00412607">
      <w:rPr>
        <w:sz w:val="20"/>
        <w:szCs w:val="20"/>
      </w:rPr>
      <w:t>+</w:t>
    </w:r>
  </w:p>
  <w:p w14:paraId="05B8898A" w14:textId="77777777" w:rsidR="00DC4742" w:rsidRPr="00C4240F" w:rsidRDefault="00DC4742" w:rsidP="00E03A45">
    <w:pPr>
      <w:pStyle w:val="Stopka"/>
      <w:ind w:firstLine="0"/>
      <w:rPr>
        <w:rFonts w:ascii="Verdana" w:hAnsi="Verdana"/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F3AA8" w14:textId="77777777" w:rsidR="00F97568" w:rsidRDefault="00F9756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386307" w14:textId="77777777" w:rsidR="00D965AB" w:rsidRDefault="00D965AB" w:rsidP="00A66F50">
      <w:pPr>
        <w:spacing w:after="0" w:line="240" w:lineRule="auto"/>
      </w:pPr>
      <w:r>
        <w:separator/>
      </w:r>
    </w:p>
  </w:footnote>
  <w:footnote w:type="continuationSeparator" w:id="0">
    <w:p w14:paraId="6998901B" w14:textId="77777777" w:rsidR="00D965AB" w:rsidRDefault="00D965AB" w:rsidP="00A66F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DFE25" w14:textId="77777777" w:rsidR="00F97568" w:rsidRDefault="00F9756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1DD4C0" w14:textId="77777777" w:rsidR="00DC4742" w:rsidRPr="00E862FE" w:rsidRDefault="00412607" w:rsidP="00412607">
    <w:pPr>
      <w:pStyle w:val="Nagwek"/>
      <w:ind w:left="-284" w:firstLine="0"/>
    </w:pPr>
    <w:r w:rsidRPr="00412607">
      <w:rPr>
        <w:noProof/>
        <w:lang w:eastAsia="pl-PL"/>
      </w:rPr>
      <w:drawing>
        <wp:inline distT="0" distB="0" distL="0" distR="0" wp14:anchorId="09D9A458" wp14:editId="7D8274E5">
          <wp:extent cx="6093543" cy="847690"/>
          <wp:effectExtent l="0" t="0" r="2540" b="0"/>
          <wp:docPr id="39" name="Obraz 39" descr="F:\7.4\FE SL mono poziom\FE SL mono poziom\FE SL mono 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7.4\FE SL mono poziom\FE SL mono poziom\FE SL mono pozi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38722" cy="8678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C6D34" w14:textId="77777777" w:rsidR="00F97568" w:rsidRDefault="00F9756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54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" w15:restartNumberingAfterBreak="0">
    <w:nsid w:val="00000006"/>
    <w:multiLevelType w:val="multilevel"/>
    <w:tmpl w:val="998E695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3" w15:restartNumberingAfterBreak="0">
    <w:nsid w:val="0000000B"/>
    <w:multiLevelType w:val="multilevel"/>
    <w:tmpl w:val="A5483E0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4" w15:restartNumberingAfterBreak="0">
    <w:nsid w:val="0000000C"/>
    <w:multiLevelType w:val="multilevel"/>
    <w:tmpl w:val="0000000C"/>
    <w:name w:val="WW8Num13"/>
    <w:lvl w:ilvl="0">
      <w:start w:val="5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540" w:hanging="540"/>
      </w:pPr>
    </w:lvl>
    <w:lvl w:ilvl="2">
      <w:start w:val="2"/>
      <w:numFmt w:val="decimal"/>
      <w:lvlText w:val="%1.%2.%3."/>
      <w:lvlJc w:val="left"/>
      <w:pPr>
        <w:tabs>
          <w:tab w:val="num" w:pos="426"/>
        </w:tabs>
        <w:ind w:left="114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" w15:restartNumberingAfterBreak="0">
    <w:nsid w:val="0EE223BB"/>
    <w:multiLevelType w:val="hybridMultilevel"/>
    <w:tmpl w:val="4F8880A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F304C0B"/>
    <w:multiLevelType w:val="hybridMultilevel"/>
    <w:tmpl w:val="696263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406AA7"/>
    <w:multiLevelType w:val="hybridMultilevel"/>
    <w:tmpl w:val="BEB4AB40"/>
    <w:lvl w:ilvl="0" w:tplc="3A567AD8">
      <w:start w:val="3"/>
      <w:numFmt w:val="lowerLetter"/>
      <w:lvlText w:val="%1)"/>
      <w:lvlJc w:val="left"/>
      <w:pPr>
        <w:tabs>
          <w:tab w:val="num" w:pos="77"/>
        </w:tabs>
        <w:ind w:left="1146" w:hanging="360"/>
      </w:pPr>
      <w:rPr>
        <w:rFonts w:cs="Times New Roman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38A2281"/>
    <w:multiLevelType w:val="hybridMultilevel"/>
    <w:tmpl w:val="B6DA5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434841"/>
    <w:multiLevelType w:val="hybridMultilevel"/>
    <w:tmpl w:val="494437C4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0" w15:restartNumberingAfterBreak="0">
    <w:nsid w:val="5F6C7F9A"/>
    <w:multiLevelType w:val="hybridMultilevel"/>
    <w:tmpl w:val="8DEE596A"/>
    <w:lvl w:ilvl="0" w:tplc="04150017">
      <w:start w:val="1"/>
      <w:numFmt w:val="lowerLetter"/>
      <w:lvlText w:val="%1)"/>
      <w:lvlJc w:val="left"/>
      <w:pPr>
        <w:tabs>
          <w:tab w:val="num" w:pos="815"/>
        </w:tabs>
        <w:ind w:left="815" w:hanging="360"/>
      </w:pPr>
    </w:lvl>
    <w:lvl w:ilvl="1" w:tplc="7436B6F4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strike w:val="0"/>
      </w:rPr>
    </w:lvl>
    <w:lvl w:ilvl="2" w:tplc="01903050">
      <w:start w:val="2"/>
      <w:numFmt w:val="lowerLetter"/>
      <w:lvlText w:val="%3)"/>
      <w:lvlJc w:val="left"/>
      <w:pPr>
        <w:tabs>
          <w:tab w:val="num" w:pos="2435"/>
        </w:tabs>
        <w:ind w:left="2435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3" w:tplc="901E5D5C">
      <w:start w:val="1"/>
      <w:numFmt w:val="decimal"/>
      <w:lvlText w:val="%4."/>
      <w:lvlJc w:val="left"/>
      <w:pPr>
        <w:ind w:left="2975" w:hanging="360"/>
      </w:pPr>
      <w:rPr>
        <w:rFonts w:hint="default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95"/>
        </w:tabs>
        <w:ind w:left="36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15"/>
        </w:tabs>
        <w:ind w:left="44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35"/>
        </w:tabs>
        <w:ind w:left="51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55"/>
        </w:tabs>
        <w:ind w:left="58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75"/>
        </w:tabs>
        <w:ind w:left="6575" w:hanging="180"/>
      </w:pPr>
      <w:rPr>
        <w:rFonts w:cs="Times New Roman"/>
      </w:rPr>
    </w:lvl>
  </w:abstractNum>
  <w:abstractNum w:abstractNumId="11" w15:restartNumberingAfterBreak="0">
    <w:nsid w:val="7AA26E02"/>
    <w:multiLevelType w:val="hybridMultilevel"/>
    <w:tmpl w:val="385A57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7"/>
  </w:num>
  <w:num w:numId="5">
    <w:abstractNumId w:val="9"/>
  </w:num>
  <w:num w:numId="6">
    <w:abstractNumId w:val="8"/>
  </w:num>
  <w:num w:numId="7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F50"/>
    <w:rsid w:val="00005F9C"/>
    <w:rsid w:val="00010D54"/>
    <w:rsid w:val="000233D6"/>
    <w:rsid w:val="00025D36"/>
    <w:rsid w:val="00032056"/>
    <w:rsid w:val="00041BAE"/>
    <w:rsid w:val="000504BA"/>
    <w:rsid w:val="00053484"/>
    <w:rsid w:val="00057B8C"/>
    <w:rsid w:val="00062E07"/>
    <w:rsid w:val="00064B19"/>
    <w:rsid w:val="000652B3"/>
    <w:rsid w:val="00066607"/>
    <w:rsid w:val="00074AEC"/>
    <w:rsid w:val="000842CC"/>
    <w:rsid w:val="00084EDC"/>
    <w:rsid w:val="000863CF"/>
    <w:rsid w:val="000A34E4"/>
    <w:rsid w:val="000B0562"/>
    <w:rsid w:val="000D0D60"/>
    <w:rsid w:val="000D7F23"/>
    <w:rsid w:val="000F212F"/>
    <w:rsid w:val="000F4C3C"/>
    <w:rsid w:val="000F7A1F"/>
    <w:rsid w:val="0010606E"/>
    <w:rsid w:val="00107DC9"/>
    <w:rsid w:val="00111883"/>
    <w:rsid w:val="00115CA5"/>
    <w:rsid w:val="0011648C"/>
    <w:rsid w:val="00121861"/>
    <w:rsid w:val="001300FB"/>
    <w:rsid w:val="0013228E"/>
    <w:rsid w:val="0013746D"/>
    <w:rsid w:val="0014009C"/>
    <w:rsid w:val="00142A5B"/>
    <w:rsid w:val="00143EF6"/>
    <w:rsid w:val="00145E58"/>
    <w:rsid w:val="001508D1"/>
    <w:rsid w:val="001605E7"/>
    <w:rsid w:val="00161EBE"/>
    <w:rsid w:val="00170D9E"/>
    <w:rsid w:val="00172770"/>
    <w:rsid w:val="00172F73"/>
    <w:rsid w:val="00175789"/>
    <w:rsid w:val="00177E86"/>
    <w:rsid w:val="001802CA"/>
    <w:rsid w:val="00183A41"/>
    <w:rsid w:val="001A3CED"/>
    <w:rsid w:val="001B1D49"/>
    <w:rsid w:val="001B5649"/>
    <w:rsid w:val="001C30D2"/>
    <w:rsid w:val="001D2449"/>
    <w:rsid w:val="001D5C88"/>
    <w:rsid w:val="001E30F1"/>
    <w:rsid w:val="001E3DCC"/>
    <w:rsid w:val="001E406B"/>
    <w:rsid w:val="001E65A1"/>
    <w:rsid w:val="001E79D4"/>
    <w:rsid w:val="001F554C"/>
    <w:rsid w:val="001F67AD"/>
    <w:rsid w:val="002054F9"/>
    <w:rsid w:val="00207C30"/>
    <w:rsid w:val="00217485"/>
    <w:rsid w:val="002174EF"/>
    <w:rsid w:val="00224887"/>
    <w:rsid w:val="00230F8E"/>
    <w:rsid w:val="00245B74"/>
    <w:rsid w:val="0025297C"/>
    <w:rsid w:val="00265719"/>
    <w:rsid w:val="002714FA"/>
    <w:rsid w:val="002765EB"/>
    <w:rsid w:val="00277D40"/>
    <w:rsid w:val="002807EB"/>
    <w:rsid w:val="002814F0"/>
    <w:rsid w:val="00285538"/>
    <w:rsid w:val="00293CA9"/>
    <w:rsid w:val="002A1D17"/>
    <w:rsid w:val="002B00E4"/>
    <w:rsid w:val="002B6BB1"/>
    <w:rsid w:val="002B780E"/>
    <w:rsid w:val="002B78C6"/>
    <w:rsid w:val="002C066F"/>
    <w:rsid w:val="002C2AEF"/>
    <w:rsid w:val="002C34C1"/>
    <w:rsid w:val="002C7F26"/>
    <w:rsid w:val="002E5E36"/>
    <w:rsid w:val="002F084B"/>
    <w:rsid w:val="003043F2"/>
    <w:rsid w:val="00305A7D"/>
    <w:rsid w:val="00307D7B"/>
    <w:rsid w:val="00310DAE"/>
    <w:rsid w:val="00312E2C"/>
    <w:rsid w:val="00312F73"/>
    <w:rsid w:val="00317FAB"/>
    <w:rsid w:val="003302D3"/>
    <w:rsid w:val="00340A82"/>
    <w:rsid w:val="00351A36"/>
    <w:rsid w:val="00375432"/>
    <w:rsid w:val="0037734C"/>
    <w:rsid w:val="003844CF"/>
    <w:rsid w:val="00396D46"/>
    <w:rsid w:val="003A39CD"/>
    <w:rsid w:val="003B07DA"/>
    <w:rsid w:val="003B4459"/>
    <w:rsid w:val="003C4807"/>
    <w:rsid w:val="003D549E"/>
    <w:rsid w:val="003E0EF2"/>
    <w:rsid w:val="003E3E60"/>
    <w:rsid w:val="003F589F"/>
    <w:rsid w:val="004003D7"/>
    <w:rsid w:val="00404870"/>
    <w:rsid w:val="00404DAD"/>
    <w:rsid w:val="0041101D"/>
    <w:rsid w:val="00412607"/>
    <w:rsid w:val="004159C4"/>
    <w:rsid w:val="00416575"/>
    <w:rsid w:val="004171A5"/>
    <w:rsid w:val="00417EE8"/>
    <w:rsid w:val="00420295"/>
    <w:rsid w:val="004231AD"/>
    <w:rsid w:val="004231F8"/>
    <w:rsid w:val="00423865"/>
    <w:rsid w:val="004318F9"/>
    <w:rsid w:val="00432251"/>
    <w:rsid w:val="004328C6"/>
    <w:rsid w:val="00435C88"/>
    <w:rsid w:val="00436CEB"/>
    <w:rsid w:val="0044380C"/>
    <w:rsid w:val="00451C83"/>
    <w:rsid w:val="00477618"/>
    <w:rsid w:val="00487259"/>
    <w:rsid w:val="00487D07"/>
    <w:rsid w:val="00494B61"/>
    <w:rsid w:val="004A1D2D"/>
    <w:rsid w:val="004A3329"/>
    <w:rsid w:val="004B5599"/>
    <w:rsid w:val="004B6099"/>
    <w:rsid w:val="004C004A"/>
    <w:rsid w:val="004C0297"/>
    <w:rsid w:val="004D4D5E"/>
    <w:rsid w:val="004E114F"/>
    <w:rsid w:val="004E14AB"/>
    <w:rsid w:val="004E25F7"/>
    <w:rsid w:val="004E7407"/>
    <w:rsid w:val="004F5FF7"/>
    <w:rsid w:val="004F752A"/>
    <w:rsid w:val="00501A5D"/>
    <w:rsid w:val="00503820"/>
    <w:rsid w:val="0052122B"/>
    <w:rsid w:val="00531AA9"/>
    <w:rsid w:val="00534EE8"/>
    <w:rsid w:val="0053772F"/>
    <w:rsid w:val="00540C5E"/>
    <w:rsid w:val="00542906"/>
    <w:rsid w:val="00544C13"/>
    <w:rsid w:val="00550321"/>
    <w:rsid w:val="00562A37"/>
    <w:rsid w:val="00564963"/>
    <w:rsid w:val="00566980"/>
    <w:rsid w:val="00566A2A"/>
    <w:rsid w:val="00571BF2"/>
    <w:rsid w:val="00572135"/>
    <w:rsid w:val="00576522"/>
    <w:rsid w:val="00581415"/>
    <w:rsid w:val="00581582"/>
    <w:rsid w:val="00584CA5"/>
    <w:rsid w:val="00586D3D"/>
    <w:rsid w:val="00590475"/>
    <w:rsid w:val="00590FC0"/>
    <w:rsid w:val="0059356C"/>
    <w:rsid w:val="005A36BC"/>
    <w:rsid w:val="005A4389"/>
    <w:rsid w:val="005A4C02"/>
    <w:rsid w:val="005B3B37"/>
    <w:rsid w:val="005D13BB"/>
    <w:rsid w:val="005D6C29"/>
    <w:rsid w:val="006074D6"/>
    <w:rsid w:val="00610B59"/>
    <w:rsid w:val="00611366"/>
    <w:rsid w:val="00611BB1"/>
    <w:rsid w:val="0061319C"/>
    <w:rsid w:val="00624055"/>
    <w:rsid w:val="00626B72"/>
    <w:rsid w:val="00627AF7"/>
    <w:rsid w:val="00627D32"/>
    <w:rsid w:val="0063335A"/>
    <w:rsid w:val="00633F65"/>
    <w:rsid w:val="006360F7"/>
    <w:rsid w:val="00637D8C"/>
    <w:rsid w:val="00646BF9"/>
    <w:rsid w:val="00650ED8"/>
    <w:rsid w:val="006577A9"/>
    <w:rsid w:val="00661BDC"/>
    <w:rsid w:val="006652E6"/>
    <w:rsid w:val="006757AC"/>
    <w:rsid w:val="00684315"/>
    <w:rsid w:val="00685417"/>
    <w:rsid w:val="00696736"/>
    <w:rsid w:val="006B1181"/>
    <w:rsid w:val="006C4022"/>
    <w:rsid w:val="006D27BE"/>
    <w:rsid w:val="006F0B46"/>
    <w:rsid w:val="006F416E"/>
    <w:rsid w:val="006F5B38"/>
    <w:rsid w:val="006F65FA"/>
    <w:rsid w:val="006F6B65"/>
    <w:rsid w:val="00700DF4"/>
    <w:rsid w:val="0071039B"/>
    <w:rsid w:val="0071654C"/>
    <w:rsid w:val="0072116D"/>
    <w:rsid w:val="0073062F"/>
    <w:rsid w:val="00731A82"/>
    <w:rsid w:val="007360B9"/>
    <w:rsid w:val="00741976"/>
    <w:rsid w:val="0074562B"/>
    <w:rsid w:val="00746DEC"/>
    <w:rsid w:val="00770C7A"/>
    <w:rsid w:val="00771609"/>
    <w:rsid w:val="00774593"/>
    <w:rsid w:val="00776232"/>
    <w:rsid w:val="00777A1D"/>
    <w:rsid w:val="007937C1"/>
    <w:rsid w:val="00794784"/>
    <w:rsid w:val="007B4CDE"/>
    <w:rsid w:val="007B6704"/>
    <w:rsid w:val="007C123E"/>
    <w:rsid w:val="007C4DAA"/>
    <w:rsid w:val="007C71AF"/>
    <w:rsid w:val="007D4639"/>
    <w:rsid w:val="007D617B"/>
    <w:rsid w:val="007E127D"/>
    <w:rsid w:val="007E5358"/>
    <w:rsid w:val="007E5F95"/>
    <w:rsid w:val="007F21E8"/>
    <w:rsid w:val="007F6328"/>
    <w:rsid w:val="00801E4C"/>
    <w:rsid w:val="00803DB9"/>
    <w:rsid w:val="008114BE"/>
    <w:rsid w:val="008150FA"/>
    <w:rsid w:val="008329D4"/>
    <w:rsid w:val="00834A1A"/>
    <w:rsid w:val="008369E4"/>
    <w:rsid w:val="00854502"/>
    <w:rsid w:val="008579AA"/>
    <w:rsid w:val="00864E32"/>
    <w:rsid w:val="00872B95"/>
    <w:rsid w:val="0087342D"/>
    <w:rsid w:val="008745D3"/>
    <w:rsid w:val="00881F66"/>
    <w:rsid w:val="00882A4C"/>
    <w:rsid w:val="00886540"/>
    <w:rsid w:val="008869ED"/>
    <w:rsid w:val="008909B9"/>
    <w:rsid w:val="008917B1"/>
    <w:rsid w:val="00892459"/>
    <w:rsid w:val="008A15C9"/>
    <w:rsid w:val="008A6B78"/>
    <w:rsid w:val="008B22DC"/>
    <w:rsid w:val="008C0E1D"/>
    <w:rsid w:val="008D23D4"/>
    <w:rsid w:val="00900832"/>
    <w:rsid w:val="009021C5"/>
    <w:rsid w:val="009158CA"/>
    <w:rsid w:val="0091590D"/>
    <w:rsid w:val="00957921"/>
    <w:rsid w:val="009603B1"/>
    <w:rsid w:val="00976F24"/>
    <w:rsid w:val="00982333"/>
    <w:rsid w:val="009905D1"/>
    <w:rsid w:val="00994BAD"/>
    <w:rsid w:val="00995B6E"/>
    <w:rsid w:val="009B0DDD"/>
    <w:rsid w:val="009B15A4"/>
    <w:rsid w:val="009B7D53"/>
    <w:rsid w:val="009C26AC"/>
    <w:rsid w:val="009C613D"/>
    <w:rsid w:val="009C68FF"/>
    <w:rsid w:val="009D27CA"/>
    <w:rsid w:val="009D49D3"/>
    <w:rsid w:val="009E4599"/>
    <w:rsid w:val="009E5FB4"/>
    <w:rsid w:val="009F6D1C"/>
    <w:rsid w:val="009F6EBA"/>
    <w:rsid w:val="00A03236"/>
    <w:rsid w:val="00A04B74"/>
    <w:rsid w:val="00A10EA9"/>
    <w:rsid w:val="00A1572B"/>
    <w:rsid w:val="00A20CB5"/>
    <w:rsid w:val="00A23302"/>
    <w:rsid w:val="00A37D40"/>
    <w:rsid w:val="00A42D13"/>
    <w:rsid w:val="00A42F08"/>
    <w:rsid w:val="00A53258"/>
    <w:rsid w:val="00A61682"/>
    <w:rsid w:val="00A66F50"/>
    <w:rsid w:val="00A77EB6"/>
    <w:rsid w:val="00A818D9"/>
    <w:rsid w:val="00A91279"/>
    <w:rsid w:val="00A9710E"/>
    <w:rsid w:val="00AA0E08"/>
    <w:rsid w:val="00AA180B"/>
    <w:rsid w:val="00AA3540"/>
    <w:rsid w:val="00AA7D45"/>
    <w:rsid w:val="00AB3A17"/>
    <w:rsid w:val="00AC1542"/>
    <w:rsid w:val="00AD39FB"/>
    <w:rsid w:val="00AD41F1"/>
    <w:rsid w:val="00AD517E"/>
    <w:rsid w:val="00AD5E56"/>
    <w:rsid w:val="00AE0D63"/>
    <w:rsid w:val="00AE1210"/>
    <w:rsid w:val="00AE1530"/>
    <w:rsid w:val="00AE40E8"/>
    <w:rsid w:val="00AF4380"/>
    <w:rsid w:val="00B04077"/>
    <w:rsid w:val="00B1681C"/>
    <w:rsid w:val="00B16B9A"/>
    <w:rsid w:val="00B2346E"/>
    <w:rsid w:val="00B23A6A"/>
    <w:rsid w:val="00B24C81"/>
    <w:rsid w:val="00B30995"/>
    <w:rsid w:val="00B37E59"/>
    <w:rsid w:val="00B41911"/>
    <w:rsid w:val="00B43CB3"/>
    <w:rsid w:val="00B43F2C"/>
    <w:rsid w:val="00B60571"/>
    <w:rsid w:val="00B64C93"/>
    <w:rsid w:val="00B666F1"/>
    <w:rsid w:val="00B8267B"/>
    <w:rsid w:val="00B84924"/>
    <w:rsid w:val="00B90078"/>
    <w:rsid w:val="00B942DC"/>
    <w:rsid w:val="00BA0094"/>
    <w:rsid w:val="00BA390D"/>
    <w:rsid w:val="00BA3EA2"/>
    <w:rsid w:val="00BA6F2A"/>
    <w:rsid w:val="00BA7E40"/>
    <w:rsid w:val="00BB71BA"/>
    <w:rsid w:val="00BB78C9"/>
    <w:rsid w:val="00BC2740"/>
    <w:rsid w:val="00BD5089"/>
    <w:rsid w:val="00BD63C5"/>
    <w:rsid w:val="00BE23B9"/>
    <w:rsid w:val="00BE5168"/>
    <w:rsid w:val="00BF53A4"/>
    <w:rsid w:val="00C15061"/>
    <w:rsid w:val="00C24242"/>
    <w:rsid w:val="00C261CE"/>
    <w:rsid w:val="00C529FD"/>
    <w:rsid w:val="00C720C5"/>
    <w:rsid w:val="00C84EDB"/>
    <w:rsid w:val="00CA072B"/>
    <w:rsid w:val="00CA1DD7"/>
    <w:rsid w:val="00CB5A5B"/>
    <w:rsid w:val="00CB70E0"/>
    <w:rsid w:val="00CC0A0F"/>
    <w:rsid w:val="00CC0CE2"/>
    <w:rsid w:val="00CC3BC4"/>
    <w:rsid w:val="00CD1141"/>
    <w:rsid w:val="00CE55FC"/>
    <w:rsid w:val="00CF15C7"/>
    <w:rsid w:val="00CF164C"/>
    <w:rsid w:val="00D06667"/>
    <w:rsid w:val="00D20DF5"/>
    <w:rsid w:val="00D232DD"/>
    <w:rsid w:val="00D24797"/>
    <w:rsid w:val="00D416EC"/>
    <w:rsid w:val="00D43B3D"/>
    <w:rsid w:val="00D5487D"/>
    <w:rsid w:val="00D55592"/>
    <w:rsid w:val="00D60857"/>
    <w:rsid w:val="00D611AB"/>
    <w:rsid w:val="00D7180D"/>
    <w:rsid w:val="00D74A48"/>
    <w:rsid w:val="00D74E50"/>
    <w:rsid w:val="00D8024C"/>
    <w:rsid w:val="00D812D8"/>
    <w:rsid w:val="00D81349"/>
    <w:rsid w:val="00D826B7"/>
    <w:rsid w:val="00D82A21"/>
    <w:rsid w:val="00D84CA7"/>
    <w:rsid w:val="00D85812"/>
    <w:rsid w:val="00D85C4C"/>
    <w:rsid w:val="00D965AB"/>
    <w:rsid w:val="00D96C47"/>
    <w:rsid w:val="00DA04A1"/>
    <w:rsid w:val="00DA19C2"/>
    <w:rsid w:val="00DB42D9"/>
    <w:rsid w:val="00DB7807"/>
    <w:rsid w:val="00DC4742"/>
    <w:rsid w:val="00DD2423"/>
    <w:rsid w:val="00DD345C"/>
    <w:rsid w:val="00DD3F1F"/>
    <w:rsid w:val="00DD504F"/>
    <w:rsid w:val="00DE0227"/>
    <w:rsid w:val="00DE28C1"/>
    <w:rsid w:val="00DF3707"/>
    <w:rsid w:val="00E03A45"/>
    <w:rsid w:val="00E04764"/>
    <w:rsid w:val="00E12C74"/>
    <w:rsid w:val="00E13EFD"/>
    <w:rsid w:val="00E2695E"/>
    <w:rsid w:val="00E27495"/>
    <w:rsid w:val="00E338EA"/>
    <w:rsid w:val="00E37E6F"/>
    <w:rsid w:val="00E41CED"/>
    <w:rsid w:val="00E52F38"/>
    <w:rsid w:val="00E602A5"/>
    <w:rsid w:val="00E60B36"/>
    <w:rsid w:val="00E61D78"/>
    <w:rsid w:val="00E6314C"/>
    <w:rsid w:val="00E80CBB"/>
    <w:rsid w:val="00E80EF7"/>
    <w:rsid w:val="00E862FE"/>
    <w:rsid w:val="00E97BD1"/>
    <w:rsid w:val="00EA0E06"/>
    <w:rsid w:val="00EB2A7C"/>
    <w:rsid w:val="00EC376A"/>
    <w:rsid w:val="00ED1A97"/>
    <w:rsid w:val="00EE0040"/>
    <w:rsid w:val="00EE7A40"/>
    <w:rsid w:val="00EF4075"/>
    <w:rsid w:val="00F02018"/>
    <w:rsid w:val="00F12445"/>
    <w:rsid w:val="00F14058"/>
    <w:rsid w:val="00F16BE0"/>
    <w:rsid w:val="00F27DFD"/>
    <w:rsid w:val="00F3603E"/>
    <w:rsid w:val="00F519B2"/>
    <w:rsid w:val="00F603F9"/>
    <w:rsid w:val="00F70B9D"/>
    <w:rsid w:val="00F71881"/>
    <w:rsid w:val="00F85777"/>
    <w:rsid w:val="00F92BB5"/>
    <w:rsid w:val="00F945A9"/>
    <w:rsid w:val="00F97568"/>
    <w:rsid w:val="00FB3A86"/>
    <w:rsid w:val="00FC0C6D"/>
    <w:rsid w:val="00FC1A9E"/>
    <w:rsid w:val="00FC6C67"/>
    <w:rsid w:val="00FC6E30"/>
    <w:rsid w:val="00FC74DD"/>
    <w:rsid w:val="00FD64C8"/>
    <w:rsid w:val="00FE128B"/>
    <w:rsid w:val="00FE5295"/>
    <w:rsid w:val="00FF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6276F19"/>
  <w15:docId w15:val="{D4F53B60-BE9C-470C-B29C-0B5E2B866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0295"/>
    <w:pPr>
      <w:spacing w:after="200" w:line="276" w:lineRule="auto"/>
      <w:ind w:firstLine="567"/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56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0F212F"/>
    <w:pPr>
      <w:spacing w:before="100" w:beforeAutospacing="1" w:after="100" w:afterAutospacing="1" w:line="240" w:lineRule="auto"/>
      <w:ind w:firstLine="0"/>
      <w:jc w:val="left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"/>
    <w:rsid w:val="000F212F"/>
    <w:rPr>
      <w:rFonts w:ascii="Times New Roman" w:eastAsia="Times New Roman" w:hAnsi="Times New Roman"/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66F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F50"/>
  </w:style>
  <w:style w:type="paragraph" w:styleId="Stopka">
    <w:name w:val="footer"/>
    <w:basedOn w:val="Normalny"/>
    <w:link w:val="StopkaZnak"/>
    <w:uiPriority w:val="99"/>
    <w:unhideWhenUsed/>
    <w:rsid w:val="00A66F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F50"/>
  </w:style>
  <w:style w:type="paragraph" w:styleId="Akapitzlist">
    <w:name w:val="List Paragraph"/>
    <w:basedOn w:val="Normalny"/>
    <w:uiPriority w:val="34"/>
    <w:qFormat/>
    <w:rsid w:val="008869ED"/>
    <w:pPr>
      <w:suppressAutoHyphens/>
      <w:ind w:left="708"/>
    </w:pPr>
    <w:rPr>
      <w:rFonts w:cs="Calibri"/>
      <w:lang w:eastAsia="ar-SA"/>
    </w:rPr>
  </w:style>
  <w:style w:type="paragraph" w:customStyle="1" w:styleId="Tekstpodstawowy21">
    <w:name w:val="Tekst podstawowy 21"/>
    <w:basedOn w:val="Normalny"/>
    <w:rsid w:val="008869ED"/>
    <w:pPr>
      <w:suppressAutoHyphens/>
      <w:spacing w:after="0" w:line="240" w:lineRule="auto"/>
    </w:pPr>
    <w:rPr>
      <w:rFonts w:ascii="Times New Roman" w:eastAsia="Times New Roman" w:hAnsi="Times New Roman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12F"/>
    <w:pPr>
      <w:spacing w:after="0" w:line="240" w:lineRule="auto"/>
      <w:ind w:firstLine="0"/>
      <w:jc w:val="left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0F212F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0F212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WW-Lista2">
    <w:name w:val="WW-Lista 2"/>
    <w:basedOn w:val="Normalny"/>
    <w:rsid w:val="000F212F"/>
    <w:pPr>
      <w:suppressAutoHyphens/>
      <w:spacing w:after="0" w:line="240" w:lineRule="auto"/>
      <w:ind w:left="566" w:hanging="283"/>
      <w:jc w:val="left"/>
    </w:pPr>
    <w:rPr>
      <w:rFonts w:ascii="Georgia" w:eastAsia="Times New Roman" w:hAnsi="Georgia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212F"/>
    <w:pPr>
      <w:ind w:firstLine="0"/>
      <w:jc w:val="left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F212F"/>
    <w:rPr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212F"/>
    <w:pPr>
      <w:ind w:firstLine="0"/>
      <w:jc w:val="left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F212F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F212F"/>
    <w:rPr>
      <w:vertAlign w:val="superscript"/>
    </w:rPr>
  </w:style>
  <w:style w:type="paragraph" w:styleId="Tekstpodstawowy">
    <w:name w:val="Body Text"/>
    <w:aliases w:val="wypunktowanie"/>
    <w:basedOn w:val="Normalny"/>
    <w:link w:val="TekstpodstawowyZnak"/>
    <w:rsid w:val="000F212F"/>
    <w:pPr>
      <w:spacing w:before="200" w:after="120" w:line="320" w:lineRule="atLeast"/>
      <w:ind w:firstLine="0"/>
      <w:jc w:val="left"/>
    </w:pPr>
    <w:rPr>
      <w:rFonts w:ascii="Arial" w:eastAsia="Times New Roman" w:hAnsi="Arial"/>
      <w:szCs w:val="20"/>
      <w:lang w:eastAsia="pl-PL"/>
    </w:rPr>
  </w:style>
  <w:style w:type="character" w:customStyle="1" w:styleId="TekstpodstawowyZnak">
    <w:name w:val="Tekst podstawowy Znak"/>
    <w:aliases w:val="wypunktowanie Znak"/>
    <w:link w:val="Tekstpodstawowy"/>
    <w:rsid w:val="000F212F"/>
    <w:rPr>
      <w:rFonts w:ascii="Arial" w:eastAsia="Times New Roman" w:hAnsi="Arial"/>
      <w:sz w:val="22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12F"/>
    <w:pPr>
      <w:spacing w:after="0" w:line="240" w:lineRule="auto"/>
      <w:ind w:firstLine="0"/>
      <w:jc w:val="left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rsid w:val="000F212F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12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F212F"/>
    <w:rPr>
      <w:rFonts w:ascii="Times New Roman" w:eastAsia="Times New Roman" w:hAnsi="Times New Roman"/>
      <w:b/>
      <w:bCs/>
    </w:rPr>
  </w:style>
  <w:style w:type="character" w:styleId="Hipercze">
    <w:name w:val="Hyperlink"/>
    <w:uiPriority w:val="99"/>
    <w:unhideWhenUsed/>
    <w:rsid w:val="000F212F"/>
    <w:rPr>
      <w:color w:val="0000FF"/>
      <w:u w:val="single"/>
    </w:rPr>
  </w:style>
  <w:style w:type="paragraph" w:styleId="Poprawka">
    <w:name w:val="Revision"/>
    <w:hidden/>
    <w:uiPriority w:val="99"/>
    <w:semiHidden/>
    <w:rsid w:val="000F212F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BA6F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1B564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MOPR Bytom</Company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Marek</dc:creator>
  <cp:lastModifiedBy>Konto Microsoft</cp:lastModifiedBy>
  <cp:revision>4</cp:revision>
  <cp:lastPrinted>2025-06-27T08:38:00Z</cp:lastPrinted>
  <dcterms:created xsi:type="dcterms:W3CDTF">2026-05-09T15:30:00Z</dcterms:created>
  <dcterms:modified xsi:type="dcterms:W3CDTF">2026-05-13T21:10:00Z</dcterms:modified>
</cp:coreProperties>
</file>